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Kaminabdeckung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4749920" name="8e8aa9e0-469c-11f0-b38e-bbed569a2f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572515" name="8e8aa9e0-469c-11f0-b38e-bbed569a2f2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7556931" name="93dd4600-469c-11f0-8067-759f1dfe9e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617177" name="93dd4600-469c-11f0-8067-759f1dfe9e8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4816186" name="ee0d8a80-469d-11f0-a76b-35c45a249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791577" name="ee0d8a80-469d-11f0-a76b-35c45a24987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070102" name="f1e5bba0-469d-11f0-a448-41d2d2cf7d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5366719" name="f1e5bba0-469d-11f0-a448-41d2d2cf7d3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-UG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0239117" name="11d145b0-469e-11f0-bbcf-154daf1ea0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817936" name="11d145b0-469e-11f0-bbcf-154daf1ea08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0455291" name="15564dc0-469e-11f0-8093-f3e3e26ebf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206908" name="15564dc0-469e-11f0-8093-f3e3e26ebf8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Abstellraum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6786779" name="a8246bc0-46a6-11f0-866f-0be9b92925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517716" name="a8246bc0-46a6-11f0-866f-0be9b929250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6266758" name="ab5e3a00-46a6-11f0-aa34-8364b02aed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6458338" name="ab5e3a00-46a6-11f0-aa34-8364b02aed0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4485547" name="50087660-46a7-11f0-af1d-8de9048310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995859" name="50087660-46a7-11f0-af1d-8de9048310f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0043722" name="4b07a3c0-46a7-11f0-a062-7d081e5c06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361013" name="4b07a3c0-46a7-11f0-a062-7d081e5c062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/ Werkstatt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3991938" name="db4ce640-46aa-11f0-bbc3-65aabdf076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917031" name="db4ce640-46aa-11f0-bbc3-65aabdf0762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9036506" name="e10e49c0-46aa-11f0-ac9c-87757e99e8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5052359" name="e10e49c0-46aa-11f0-ac9c-87757e99e84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+ Scheune Bahnhofstr. 169, 9244 Niederuzwil</w:t>
          </w:r>
        </w:p>
        <w:p>
          <w:pPr>
            <w:spacing w:before="0" w:after="0"/>
          </w:pPr>
          <w:r>
            <w:t>332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